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00C96A8"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102A7C">
        <w:rPr>
          <w:b/>
          <w:noProof/>
          <w:sz w:val="22"/>
          <w:szCs w:val="22"/>
        </w:rPr>
        <w:t>9</w:t>
      </w:r>
      <w:r w:rsidR="005128B2" w:rsidRPr="005128B2">
        <w:rPr>
          <w:b/>
          <w:i/>
          <w:noProof/>
          <w:sz w:val="22"/>
          <w:szCs w:val="22"/>
        </w:rPr>
        <w:t xml:space="preserve">                                       </w:t>
      </w:r>
      <w:r w:rsidR="005128B2">
        <w:rPr>
          <w:b/>
          <w:i/>
          <w:noProof/>
          <w:sz w:val="22"/>
          <w:szCs w:val="22"/>
        </w:rPr>
        <w:tab/>
      </w:r>
      <w:r w:rsidR="00E27617" w:rsidRPr="00E27617">
        <w:rPr>
          <w:b/>
          <w:iCs/>
          <w:noProof/>
          <w:sz w:val="22"/>
          <w:szCs w:val="22"/>
        </w:rPr>
        <w:t>S2-25046</w:t>
      </w:r>
      <w:r w:rsidR="000B54DB">
        <w:rPr>
          <w:b/>
          <w:iCs/>
          <w:noProof/>
          <w:sz w:val="22"/>
          <w:szCs w:val="22"/>
        </w:rPr>
        <w:t>80</w:t>
      </w:r>
    </w:p>
    <w:p w14:paraId="02AA8FD4" w14:textId="5267DE7C" w:rsidR="00C66810" w:rsidRPr="005128B2" w:rsidRDefault="00102A7C" w:rsidP="00CA3011">
      <w:pPr>
        <w:pStyle w:val="CRCoverPage"/>
        <w:outlineLvl w:val="0"/>
        <w:rPr>
          <w:b/>
          <w:noProof/>
          <w:sz w:val="22"/>
          <w:szCs w:val="22"/>
        </w:rPr>
      </w:pPr>
      <w:r w:rsidRPr="00102A7C">
        <w:rPr>
          <w:b/>
          <w:noProof/>
          <w:sz w:val="22"/>
          <w:szCs w:val="22"/>
        </w:rPr>
        <w:t>Fukuoka, Japan, 19-23 May 2025</w:t>
      </w:r>
      <w:r w:rsidR="00D0589F" w:rsidRPr="005128B2">
        <w:rPr>
          <w:b/>
          <w:noProof/>
          <w:sz w:val="22"/>
          <w:szCs w:val="22"/>
        </w:rPr>
        <w:tab/>
      </w:r>
      <w:r w:rsidR="00CA3011" w:rsidRPr="005128B2">
        <w:rPr>
          <w:b/>
          <w:noProof/>
          <w:sz w:val="22"/>
          <w:szCs w:val="22"/>
        </w:rPr>
        <w:tab/>
      </w:r>
      <w:r w:rsidR="005128B2">
        <w:rPr>
          <w:b/>
          <w:noProof/>
          <w:sz w:val="22"/>
          <w:szCs w:val="22"/>
        </w:rPr>
        <w:t xml:space="preserve">   </w:t>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0164BA">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88E5E41"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102A7C">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2279F5C" w:rsidR="002772A1" w:rsidRDefault="004F7C28" w:rsidP="00AD19AF">
            <w:pPr>
              <w:pStyle w:val="CRCoverPage"/>
              <w:spacing w:after="0"/>
              <w:jc w:val="center"/>
              <w:rPr>
                <w:noProof/>
                <w:lang w:eastAsia="ja-JP"/>
              </w:rPr>
            </w:pPr>
            <w:r>
              <w:rPr>
                <w:b/>
                <w:noProof/>
                <w:sz w:val="28"/>
                <w:lang w:eastAsia="ja-JP"/>
              </w:rPr>
              <w:t>155</w:t>
            </w:r>
            <w:r w:rsidR="000B54DB">
              <w:rPr>
                <w:b/>
                <w:noProof/>
                <w:sz w:val="28"/>
                <w:lang w:eastAsia="ja-JP"/>
              </w:rPr>
              <w:t>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0B10A90" w:rsidR="002772A1" w:rsidRDefault="00102A7C">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5087932" w:rsidR="002772A1" w:rsidRDefault="0039334C" w:rsidP="00C66810">
            <w:pPr>
              <w:pStyle w:val="CRCoverPage"/>
              <w:spacing w:after="0"/>
              <w:jc w:val="center"/>
              <w:rPr>
                <w:noProof/>
                <w:sz w:val="28"/>
              </w:rPr>
            </w:pPr>
            <w:r>
              <w:rPr>
                <w:b/>
                <w:noProof/>
                <w:sz w:val="28"/>
              </w:rPr>
              <w:t>1</w:t>
            </w:r>
            <w:r w:rsidR="000B54DB">
              <w:rPr>
                <w:b/>
                <w:noProof/>
                <w:sz w:val="28"/>
              </w:rPr>
              <w:t>9</w:t>
            </w:r>
            <w:r w:rsidR="009A404E">
              <w:rPr>
                <w:b/>
                <w:noProof/>
                <w:sz w:val="28"/>
              </w:rPr>
              <w:t>.</w:t>
            </w:r>
            <w:r w:rsidR="000B54DB">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F69486F" w:rsidR="00B73677" w:rsidRDefault="00156105" w:rsidP="00B73677">
            <w:pPr>
              <w:pStyle w:val="CRCoverPage"/>
              <w:spacing w:after="0"/>
              <w:ind w:left="100"/>
              <w:rPr>
                <w:noProof/>
                <w:lang w:eastAsia="ja-JP"/>
              </w:rPr>
            </w:pPr>
            <w:r>
              <w:t xml:space="preserve">BSF </w:t>
            </w:r>
            <w:r w:rsidRPr="00156105">
              <w:t>subscription validity time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2A0204C"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502C8D9" w:rsidR="00B73677" w:rsidRDefault="00156105" w:rsidP="00B73677">
            <w:pPr>
              <w:pStyle w:val="CRCoverPage"/>
              <w:spacing w:after="0"/>
              <w:ind w:left="100"/>
              <w:rPr>
                <w:noProof/>
                <w:lang w:eastAsia="ja-JP"/>
              </w:rPr>
            </w:pPr>
            <w:r w:rsidRPr="00156105">
              <w:rPr>
                <w:noProof/>
              </w:rPr>
              <w:t>5GS_Ph1</w:t>
            </w:r>
            <w:r>
              <w:rPr>
                <w:noProof/>
              </w:rPr>
              <w:t>, TEI1</w:t>
            </w:r>
            <w:r w:rsidR="000B54DB">
              <w:rPr>
                <w:noProof/>
              </w:rPr>
              <w:t>9</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1DDFD8C" w:rsidR="00B73677" w:rsidRDefault="00B73677" w:rsidP="00B73677">
            <w:pPr>
              <w:pStyle w:val="CRCoverPage"/>
              <w:spacing w:after="0"/>
              <w:ind w:left="100"/>
              <w:rPr>
                <w:noProof/>
              </w:rPr>
            </w:pPr>
            <w:r>
              <w:rPr>
                <w:noProof/>
              </w:rPr>
              <w:t>202</w:t>
            </w:r>
            <w:r w:rsidR="00326F54">
              <w:rPr>
                <w:noProof/>
              </w:rPr>
              <w:t>5</w:t>
            </w:r>
            <w:r>
              <w:rPr>
                <w:noProof/>
              </w:rPr>
              <w:t>-</w:t>
            </w:r>
            <w:r w:rsidR="00102A7C">
              <w:rPr>
                <w:noProof/>
              </w:rPr>
              <w:t>5</w:t>
            </w:r>
            <w:r>
              <w:rPr>
                <w:noProof/>
              </w:rPr>
              <w:t>-</w:t>
            </w:r>
            <w:r w:rsidR="00102A7C">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5E8B70D4" w:rsidR="00B73677" w:rsidRDefault="000B54DB"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8FA2259" w:rsidR="00B73677" w:rsidRDefault="00B73677" w:rsidP="00B73677">
            <w:pPr>
              <w:pStyle w:val="CRCoverPage"/>
              <w:spacing w:after="0"/>
              <w:ind w:left="100"/>
              <w:rPr>
                <w:noProof/>
              </w:rPr>
            </w:pPr>
            <w:r>
              <w:rPr>
                <w:noProof/>
              </w:rPr>
              <w:t>Rel-1</w:t>
            </w:r>
            <w:r w:rsidR="000B54DB">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703E6" w14:textId="2D69DC73" w:rsidR="00F4378D" w:rsidRDefault="00F4378D" w:rsidP="00ED2E9D">
            <w:pPr>
              <w:pStyle w:val="CRCoverPage"/>
              <w:spacing w:after="0"/>
              <w:rPr>
                <w:lang w:eastAsia="ja-JP"/>
              </w:rPr>
            </w:pPr>
            <w:r>
              <w:rPr>
                <w:lang w:eastAsia="ja-JP"/>
              </w:rPr>
              <w:t xml:space="preserve">A consumer such as AF, NEF or PCF for a UE may subscribe at the BSF to receive notification when a PCF for PDU session or a PCF for a UE </w:t>
            </w:r>
            <w:r w:rsidR="00CD6176">
              <w:rPr>
                <w:lang w:eastAsia="ja-JP"/>
              </w:rPr>
              <w:t xml:space="preserve">respectively </w:t>
            </w:r>
            <w:r>
              <w:rPr>
                <w:lang w:eastAsia="ja-JP"/>
              </w:rPr>
              <w:t xml:space="preserve">registers itself in the BSF. </w:t>
            </w:r>
          </w:p>
          <w:p w14:paraId="452BFF27" w14:textId="2EE351F4" w:rsidR="00CD6176" w:rsidRDefault="00CD6176" w:rsidP="00ED2E9D">
            <w:pPr>
              <w:pStyle w:val="CRCoverPage"/>
              <w:spacing w:after="0"/>
              <w:rPr>
                <w:lang w:eastAsia="ja-JP"/>
              </w:rPr>
            </w:pPr>
            <w:r>
              <w:rPr>
                <w:lang w:eastAsia="ja-JP"/>
              </w:rPr>
              <w:t>In a large network there might be hundreds of thousands of such subscriptions. Many of them may get stale</w:t>
            </w:r>
            <w:r w:rsidR="00DE6524">
              <w:rPr>
                <w:lang w:eastAsia="ja-JP"/>
              </w:rPr>
              <w:t xml:space="preserve">, </w:t>
            </w:r>
            <w:r>
              <w:rPr>
                <w:lang w:eastAsia="ja-JP"/>
              </w:rPr>
              <w:t>occupying BSF resources.</w:t>
            </w:r>
          </w:p>
          <w:p w14:paraId="5E1ACE75" w14:textId="3FF489A3" w:rsidR="00707D2A" w:rsidRDefault="00DE6524" w:rsidP="00ED2E9D">
            <w:pPr>
              <w:pStyle w:val="CRCoverPage"/>
              <w:spacing w:after="0"/>
              <w:rPr>
                <w:lang w:eastAsia="ja-JP"/>
              </w:rPr>
            </w:pPr>
            <w:r>
              <w:rPr>
                <w:lang w:eastAsia="ja-JP"/>
              </w:rPr>
              <w:t>Consequently</w:t>
            </w:r>
            <w:r w:rsidR="00CD6176">
              <w:rPr>
                <w:lang w:eastAsia="ja-JP"/>
              </w:rPr>
              <w:t xml:space="preserve">, </w:t>
            </w:r>
            <w:r w:rsidR="00F4378D" w:rsidRPr="00F4378D">
              <w:rPr>
                <w:lang w:eastAsia="ja-JP"/>
              </w:rPr>
              <w:t xml:space="preserve">BSF needs to </w:t>
            </w:r>
            <w:r w:rsidR="00CD6176">
              <w:rPr>
                <w:lang w:eastAsia="ja-JP"/>
              </w:rPr>
              <w:t xml:space="preserve">be able to </w:t>
            </w:r>
            <w:r w:rsidR="00F4378D" w:rsidRPr="00F4378D">
              <w:rPr>
                <w:lang w:eastAsia="ja-JP"/>
              </w:rPr>
              <w:t xml:space="preserve">detect Validity of a </w:t>
            </w:r>
            <w:r w:rsidR="00F4378D">
              <w:rPr>
                <w:lang w:eastAsia="ja-JP"/>
              </w:rPr>
              <w:t xml:space="preserve">subscription for either </w:t>
            </w:r>
            <w:r w:rsidR="00F4378D" w:rsidRPr="00F4378D">
              <w:rPr>
                <w:lang w:eastAsia="ja-JP"/>
              </w:rPr>
              <w:t>session binding</w:t>
            </w:r>
            <w:r w:rsidR="00F4378D">
              <w:rPr>
                <w:lang w:eastAsia="ja-JP"/>
              </w:rPr>
              <w:t xml:space="preserve"> or UE binding</w:t>
            </w:r>
            <w:r w:rsidR="00F4378D" w:rsidRPr="00F4378D">
              <w:rPr>
                <w:lang w:eastAsia="ja-JP"/>
              </w:rPr>
              <w:t xml:space="preserve"> and perform cleanup operation if the session is not active</w:t>
            </w:r>
            <w:r w:rsidR="00F4378D">
              <w:rPr>
                <w:lang w:eastAsia="ja-JP"/>
              </w:rPr>
              <w:t>.</w:t>
            </w:r>
            <w:r w:rsidR="00221E0C">
              <w:rPr>
                <w:lang w:eastAsia="ja-JP"/>
              </w:rPr>
              <w:t xml:space="preserve"> Alternatively, it can alert the consumer, and have it cancel a stale subscription itself.</w:t>
            </w:r>
          </w:p>
          <w:p w14:paraId="3C1516E9" w14:textId="77777777" w:rsidR="00CD6176" w:rsidRDefault="00CD6176" w:rsidP="00ED2E9D">
            <w:pPr>
              <w:pStyle w:val="CRCoverPage"/>
              <w:spacing w:after="0"/>
              <w:rPr>
                <w:lang w:eastAsia="ja-JP"/>
              </w:rPr>
            </w:pPr>
            <w:r>
              <w:rPr>
                <w:lang w:eastAsia="ja-JP"/>
              </w:rPr>
              <w:t>Similar subscription validity time functionality already exist</w:t>
            </w:r>
            <w:r w:rsidR="00EA7903">
              <w:rPr>
                <w:lang w:eastAsia="ja-JP"/>
              </w:rPr>
              <w:t>s</w:t>
            </w:r>
            <w:r>
              <w:rPr>
                <w:lang w:eastAsia="ja-JP"/>
              </w:rPr>
              <w:t xml:space="preserve"> for </w:t>
            </w:r>
            <w:r w:rsidRPr="00CD6176">
              <w:rPr>
                <w:lang w:eastAsia="ja-JP"/>
              </w:rPr>
              <w:t>bulk subscription</w:t>
            </w:r>
            <w:r>
              <w:rPr>
                <w:lang w:eastAsia="ja-JP"/>
              </w:rPr>
              <w:t xml:space="preserve"> to PCF EE notifications</w:t>
            </w:r>
            <w:r w:rsidR="00EA7903">
              <w:rPr>
                <w:lang w:eastAsia="ja-JP"/>
              </w:rPr>
              <w:t xml:space="preserve"> (</w:t>
            </w:r>
            <w:r w:rsidR="00EA7903" w:rsidRPr="00EA7903">
              <w:rPr>
                <w:lang w:eastAsia="ja-JP"/>
              </w:rPr>
              <w:t>23.503 6.1.3.18</w:t>
            </w:r>
            <w:r w:rsidR="00EA7903">
              <w:rPr>
                <w:lang w:eastAsia="ja-JP"/>
              </w:rPr>
              <w:t>)</w:t>
            </w:r>
            <w:r>
              <w:rPr>
                <w:lang w:eastAsia="ja-JP"/>
              </w:rPr>
              <w:t xml:space="preserve"> and for subscription to UDR </w:t>
            </w:r>
            <w:r w:rsidR="00EA7903">
              <w:rPr>
                <w:lang w:eastAsia="ja-JP"/>
              </w:rPr>
              <w:t>data modification</w:t>
            </w:r>
            <w:r>
              <w:rPr>
                <w:lang w:eastAsia="ja-JP"/>
              </w:rPr>
              <w:t xml:space="preserve"> not</w:t>
            </w:r>
            <w:r w:rsidR="00EA7903">
              <w:rPr>
                <w:lang w:eastAsia="ja-JP"/>
              </w:rPr>
              <w:t>i</w:t>
            </w:r>
            <w:r>
              <w:rPr>
                <w:lang w:eastAsia="ja-JP"/>
              </w:rPr>
              <w:t>fication</w:t>
            </w:r>
            <w:r w:rsidR="00EA7903">
              <w:rPr>
                <w:lang w:eastAsia="ja-JP"/>
              </w:rPr>
              <w:t xml:space="preserve">s (29.519 6.2, </w:t>
            </w:r>
            <w:r w:rsidR="00EA7903" w:rsidRPr="00EA7903">
              <w:rPr>
                <w:lang w:eastAsia="ja-JP"/>
              </w:rPr>
              <w:t>6.4.2.10</w:t>
            </w:r>
            <w:r w:rsidR="00EA7903">
              <w:rPr>
                <w:lang w:eastAsia="ja-JP"/>
              </w:rPr>
              <w:t>)</w:t>
            </w:r>
            <w:r>
              <w:rPr>
                <w:lang w:eastAsia="ja-JP"/>
              </w:rPr>
              <w:t>.</w:t>
            </w:r>
          </w:p>
          <w:p w14:paraId="3C520A37" w14:textId="77777777" w:rsidR="005C2F9B" w:rsidRDefault="005C2F9B" w:rsidP="00ED2E9D">
            <w:pPr>
              <w:pStyle w:val="CRCoverPage"/>
              <w:spacing w:after="0"/>
              <w:rPr>
                <w:lang w:eastAsia="ja-JP"/>
              </w:rPr>
            </w:pPr>
          </w:p>
          <w:p w14:paraId="7900E8CF" w14:textId="44C994E0" w:rsidR="005C2F9B" w:rsidRPr="0027007A" w:rsidRDefault="005C2F9B" w:rsidP="00ED2E9D">
            <w:pPr>
              <w:pStyle w:val="CRCoverPage"/>
              <w:spacing w:after="0"/>
              <w:rPr>
                <w:lang w:val="en-US" w:eastAsia="ja-JP"/>
              </w:rPr>
            </w:pPr>
            <w:r>
              <w:rPr>
                <w:lang w:eastAsia="ja-JP"/>
              </w:rPr>
              <w:t>In addition, the ability of BSF to allow a</w:t>
            </w:r>
            <w:r w:rsidRPr="005C2F9B">
              <w:rPr>
                <w:lang w:eastAsia="ja-JP"/>
              </w:rPr>
              <w:t xml:space="preserve"> consumer </w:t>
            </w:r>
            <w:r>
              <w:rPr>
                <w:lang w:eastAsia="ja-JP"/>
              </w:rPr>
              <w:t>to</w:t>
            </w:r>
            <w:r w:rsidRPr="005C2F9B">
              <w:rPr>
                <w:lang w:eastAsia="ja-JP"/>
              </w:rPr>
              <w:t xml:space="preserve"> subscribe to the BSF to be notified</w:t>
            </w:r>
            <w:r>
              <w:rPr>
                <w:lang w:eastAsia="ja-JP"/>
              </w:rPr>
              <w:t xml:space="preserve"> when a new PCF is registered for a UE or for a PDU session, has never been properly documented in the main BSF clause in 23.503.</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58987AA5" w:rsidR="009E365C" w:rsidRPr="004F6A3E" w:rsidRDefault="00960776" w:rsidP="00F2746A">
            <w:pPr>
              <w:pStyle w:val="CRCoverPage"/>
              <w:spacing w:after="0"/>
              <w:rPr>
                <w:lang w:val="en-US" w:eastAsia="ja-JP"/>
              </w:rPr>
            </w:pPr>
            <w:r>
              <w:rPr>
                <w:noProof/>
              </w:rPr>
              <w:t>This CR proposes to</w:t>
            </w:r>
            <w:r w:rsidR="00DE6524">
              <w:rPr>
                <w:noProof/>
              </w:rPr>
              <w:t xml:space="preserve"> add the mech</w:t>
            </w:r>
            <w:r w:rsidR="00482A0F">
              <w:rPr>
                <w:noProof/>
              </w:rPr>
              <w:t>a</w:t>
            </w:r>
            <w:r w:rsidR="00DE6524">
              <w:rPr>
                <w:noProof/>
              </w:rPr>
              <w:t xml:space="preserve">nism of </w:t>
            </w:r>
            <w:r w:rsidR="00DE6524">
              <w:rPr>
                <w:lang w:eastAsia="ja-JP"/>
              </w:rPr>
              <w:t>validity time to BSF subscription</w:t>
            </w:r>
            <w:r w:rsidR="0018217C">
              <w:rPr>
                <w:lang w:val="en-US" w:eastAsia="ja-JP"/>
              </w:rPr>
              <w:t>.</w:t>
            </w:r>
            <w:r w:rsidR="0054591B">
              <w:rPr>
                <w:lang w:val="en-US" w:eastAsia="ja-JP"/>
              </w:rPr>
              <w:t xml:space="preserve"> In addition, a description of the BSF subscribe/notify functionality is added in the main clause of the BSF.</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145D559" w:rsidR="00B73677" w:rsidRDefault="00024068" w:rsidP="00D14041">
            <w:pPr>
              <w:pStyle w:val="CRCoverPage"/>
              <w:spacing w:after="0"/>
              <w:rPr>
                <w:lang w:eastAsia="ja-JP"/>
              </w:rPr>
            </w:pPr>
            <w:r w:rsidRPr="00024068">
              <w:t>No subscription validity time. Subscription validity time is crucial as it facilitates efficient resource allocation and prevents stale subscriptions which can lead to service disruptions</w:t>
            </w:r>
            <w:r w:rsidR="00D14041">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095D4DB" w:rsidR="00B73677" w:rsidRDefault="00F27DEE" w:rsidP="00B73677">
            <w:pPr>
              <w:pStyle w:val="CRCoverPage"/>
              <w:spacing w:after="0"/>
              <w:ind w:left="100"/>
              <w:rPr>
                <w:noProof/>
                <w:lang w:eastAsia="ja-JP"/>
              </w:rPr>
            </w:pPr>
            <w:r w:rsidRPr="00F27DEE">
              <w:rPr>
                <w:lang w:eastAsia="zh-CN"/>
              </w:rPr>
              <w:t>6.1.</w:t>
            </w:r>
            <w:r w:rsidR="0054591B">
              <w:rPr>
                <w:lang w:eastAsia="zh-CN"/>
              </w:rPr>
              <w:t>1.2</w:t>
            </w:r>
            <w:r w:rsidR="00FE6567">
              <w:rPr>
                <w:lang w:eastAsia="zh-CN"/>
              </w:rPr>
              <w:t>, 6.1.1.2a</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4701438F" w14:textId="77777777" w:rsidR="00FE4ADC" w:rsidRPr="003D4ABF" w:rsidRDefault="00FE4ADC" w:rsidP="00FE4ADC">
      <w:pPr>
        <w:pStyle w:val="Heading4"/>
        <w:rPr>
          <w:lang w:eastAsia="ko-KR"/>
        </w:rPr>
      </w:pPr>
      <w:bookmarkStart w:id="29" w:name="_Toc193796497"/>
      <w:r w:rsidRPr="003D4ABF">
        <w:t>6.1.1.2</w:t>
      </w:r>
      <w:r w:rsidRPr="003D4ABF">
        <w:tab/>
      </w:r>
      <w:r w:rsidRPr="003D4ABF">
        <w:rPr>
          <w:lang w:eastAsia="ko-KR"/>
        </w:rPr>
        <w:t>Binding an AF request targeting an UE address to the relevant PCF</w:t>
      </w:r>
      <w:bookmarkEnd w:id="29"/>
    </w:p>
    <w:p w14:paraId="1689A4C9" w14:textId="77777777" w:rsidR="00FE4ADC" w:rsidRPr="003D4ABF" w:rsidRDefault="00FE4ADC" w:rsidP="00FE4ADC">
      <w:pPr>
        <w:pStyle w:val="Heading5"/>
        <w:rPr>
          <w:lang w:eastAsia="ko-KR"/>
        </w:rPr>
      </w:pPr>
      <w:bookmarkStart w:id="30" w:name="_CR6_1_1_2_1"/>
      <w:bookmarkStart w:id="31" w:name="_Toc19197319"/>
      <w:bookmarkStart w:id="32" w:name="_Toc27896472"/>
      <w:bookmarkStart w:id="33" w:name="_Toc36192640"/>
      <w:bookmarkStart w:id="34" w:name="_Toc37076371"/>
      <w:bookmarkStart w:id="35" w:name="_Toc45194817"/>
      <w:bookmarkStart w:id="36" w:name="_Toc47594229"/>
      <w:bookmarkStart w:id="37" w:name="_Toc51836860"/>
      <w:bookmarkStart w:id="38" w:name="_Toc193796498"/>
      <w:bookmarkEnd w:id="30"/>
      <w:r w:rsidRPr="003D4ABF">
        <w:rPr>
          <w:lang w:eastAsia="ko-KR"/>
        </w:rPr>
        <w:t>6.1.1.2.1</w:t>
      </w:r>
      <w:r w:rsidRPr="003D4ABF">
        <w:rPr>
          <w:lang w:eastAsia="ko-KR"/>
        </w:rPr>
        <w:tab/>
        <w:t>General</w:t>
      </w:r>
      <w:bookmarkEnd w:id="31"/>
      <w:bookmarkEnd w:id="32"/>
      <w:bookmarkEnd w:id="33"/>
      <w:bookmarkEnd w:id="34"/>
      <w:bookmarkEnd w:id="35"/>
      <w:bookmarkEnd w:id="36"/>
      <w:bookmarkEnd w:id="37"/>
      <w:bookmarkEnd w:id="38"/>
    </w:p>
    <w:p w14:paraId="68F32BFA" w14:textId="77777777" w:rsidR="000D09CD" w:rsidRPr="003D4ABF" w:rsidRDefault="000D09CD" w:rsidP="000D09CD">
      <w:r w:rsidRPr="003D4ABF">
        <w:t>When multiple and separately addressable PCFs have been deployed, a network functionality is required in order to ensure that a consumer NF (e.g. AF) needing to send policies about UE traffic identified by an UE address can reach over N5 the PCF holding the corresponding PDU Session information. This network functionality has the following characteristics:</w:t>
      </w:r>
    </w:p>
    <w:p w14:paraId="53EB01A4" w14:textId="77777777" w:rsidR="000D09CD" w:rsidRPr="003D4ABF" w:rsidRDefault="000D09CD" w:rsidP="000D09CD">
      <w:pPr>
        <w:pStyle w:val="B10"/>
      </w:pPr>
      <w:r w:rsidRPr="003D4ABF">
        <w:t>-</w:t>
      </w:r>
      <w:r w:rsidRPr="003D4ABF">
        <w:tab/>
        <w:t>It has information about the user identity, the DNN, the UE (IP or MAC) address(es), the S-NSSAI and the selected PCF address for a certain PDU Session.</w:t>
      </w:r>
    </w:p>
    <w:p w14:paraId="79AAD906" w14:textId="77777777" w:rsidR="000D09CD" w:rsidRPr="003D4ABF" w:rsidRDefault="000D09CD" w:rsidP="000D09CD">
      <w:pPr>
        <w:pStyle w:val="B2"/>
      </w:pPr>
      <w:r w:rsidRPr="003D4ABF">
        <w:t>-</w:t>
      </w:r>
      <w:r w:rsidRPr="003D4ABF">
        <w:tab/>
        <w:t>For IP PDU Session type, it shall receive information when an IP address is allocated or released for a PDU Session.</w:t>
      </w:r>
    </w:p>
    <w:p w14:paraId="2A54C353" w14:textId="77777777" w:rsidR="000D09CD" w:rsidRDefault="000D09CD" w:rsidP="000D09CD">
      <w:pPr>
        <w:pStyle w:val="B2"/>
      </w:pPr>
      <w:r>
        <w:t>-</w:t>
      </w:r>
      <w:r>
        <w:tab/>
        <w:t>If integration with TSN applies (see clause 5.28 of TS 23.501 [2]), it shall receive the DS-TT port MAC address.</w:t>
      </w:r>
    </w:p>
    <w:p w14:paraId="10D622A5" w14:textId="77777777" w:rsidR="000D09CD" w:rsidRPr="003D4ABF" w:rsidRDefault="000D09CD" w:rsidP="000D09CD">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 clause 5.8.2 of TS</w:t>
      </w:r>
      <w:r>
        <w:t> </w:t>
      </w:r>
      <w:r w:rsidRPr="003D4ABF">
        <w:t>23.501</w:t>
      </w:r>
      <w:r>
        <w:t> </w:t>
      </w:r>
      <w:r w:rsidRPr="003D4ABF">
        <w:t>[2]). In addition, it receives the DS-TT port MAC address in</w:t>
      </w:r>
      <w:r>
        <w:t xml:space="preserve"> the</w:t>
      </w:r>
      <w:r w:rsidRPr="003D4ABF">
        <w:t xml:space="preserve"> case of</w:t>
      </w:r>
      <w:r>
        <w:t xml:space="preserve"> support of time sensitive communication and time synchronization (as described in clause 5.28.3.2 of TS 23.501 [2])</w:t>
      </w:r>
      <w:r w:rsidRPr="003D4ABF">
        <w:t>.</w:t>
      </w:r>
    </w:p>
    <w:p w14:paraId="01FBBF1B" w14:textId="77777777" w:rsidR="000D09CD" w:rsidRPr="003D4ABF" w:rsidRDefault="000D09CD" w:rsidP="000D09CD">
      <w:pPr>
        <w:pStyle w:val="B10"/>
      </w:pPr>
      <w:r w:rsidRPr="003D4ABF">
        <w:t>-</w:t>
      </w:r>
      <w:r w:rsidRPr="003D4ABF">
        <w:tab/>
        <w:t>The functionality determines the PCF address and if available the associated PCF instance ID and PCF set ID, selected by the PCF discovery and selection function described in TS</w:t>
      </w:r>
      <w:r>
        <w:t> </w:t>
      </w:r>
      <w:r w:rsidRPr="003D4ABF">
        <w:t>23.501</w:t>
      </w:r>
      <w:r>
        <w:t> </w:t>
      </w:r>
      <w:r w:rsidRPr="003D4ABF">
        <w:t>[2].</w:t>
      </w:r>
    </w:p>
    <w:p w14:paraId="31DF13E6" w14:textId="77777777" w:rsidR="000D09CD" w:rsidRPr="003D4ABF" w:rsidRDefault="000D09CD" w:rsidP="000D09CD">
      <w:r w:rsidRPr="003D4ABF">
        <w:t>A private IPv4 address may be allocated to different PDU Sessions, e.g.:</w:t>
      </w:r>
    </w:p>
    <w:p w14:paraId="560B3506" w14:textId="77777777" w:rsidR="000D09CD" w:rsidRPr="003D4ABF" w:rsidRDefault="000D09CD" w:rsidP="000D09CD">
      <w:pPr>
        <w:pStyle w:val="B10"/>
      </w:pPr>
      <w:r w:rsidRPr="003D4ABF">
        <w:t>-</w:t>
      </w:r>
      <w:r w:rsidRPr="003D4ABF">
        <w:tab/>
        <w:t>The same UE IPv4 address is allocated to different PDU Sessions to the same DNN and different S-NSSAI;</w:t>
      </w:r>
    </w:p>
    <w:p w14:paraId="06FE0931" w14:textId="77777777" w:rsidR="000D09CD" w:rsidRPr="003D4ABF" w:rsidRDefault="000D09CD" w:rsidP="000D09CD">
      <w:pPr>
        <w:pStyle w:val="B10"/>
      </w:pPr>
      <w:r w:rsidRPr="003D4ABF">
        <w:t>-</w:t>
      </w:r>
      <w:r w:rsidRPr="003D4ABF">
        <w:tab/>
        <w:t>The same UE IPv4 address is allocated to different PDU Sessions to the same S-NSSAI and different DNN.</w:t>
      </w:r>
    </w:p>
    <w:p w14:paraId="5AB34064" w14:textId="77777777" w:rsidR="000D09CD" w:rsidRPr="003D4ABF" w:rsidRDefault="000D09CD" w:rsidP="000D09CD">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29BA20E2" w14:textId="77777777" w:rsidR="000D09CD" w:rsidRPr="003D4ABF" w:rsidRDefault="000D09CD" w:rsidP="000D09CD">
      <w:pPr>
        <w:pStyle w:val="Heading5"/>
      </w:pPr>
      <w:bookmarkStart w:id="39" w:name="_CR6_1_1_2_2"/>
      <w:bookmarkStart w:id="40" w:name="_Toc19197320"/>
      <w:bookmarkStart w:id="41" w:name="_Toc27896473"/>
      <w:bookmarkStart w:id="42" w:name="_Toc36192641"/>
      <w:bookmarkStart w:id="43" w:name="_Toc37076372"/>
      <w:bookmarkStart w:id="44" w:name="_Toc45194818"/>
      <w:bookmarkStart w:id="45" w:name="_Toc47594230"/>
      <w:bookmarkStart w:id="46" w:name="_Toc51836861"/>
      <w:bookmarkStart w:id="47" w:name="_Toc193796284"/>
      <w:bookmarkEnd w:id="39"/>
      <w:r w:rsidRPr="003D4ABF">
        <w:t>6.1.1.2.2</w:t>
      </w:r>
      <w:r w:rsidRPr="003D4ABF">
        <w:tab/>
        <w:t>The Binding Support Function (BSF)</w:t>
      </w:r>
      <w:bookmarkEnd w:id="40"/>
      <w:bookmarkEnd w:id="41"/>
      <w:bookmarkEnd w:id="42"/>
      <w:bookmarkEnd w:id="43"/>
      <w:bookmarkEnd w:id="44"/>
      <w:bookmarkEnd w:id="45"/>
      <w:bookmarkEnd w:id="46"/>
      <w:bookmarkEnd w:id="47"/>
    </w:p>
    <w:p w14:paraId="648C4ECC" w14:textId="77777777" w:rsidR="000D09CD" w:rsidRPr="003D4ABF" w:rsidRDefault="000D09CD" w:rsidP="000D09CD">
      <w:r w:rsidRPr="003D4ABF">
        <w:t>The BSF has the following characteristics:</w:t>
      </w:r>
    </w:p>
    <w:p w14:paraId="75B7D9FF" w14:textId="77777777" w:rsidR="000D09CD" w:rsidRPr="003D4ABF" w:rsidRDefault="000D09CD" w:rsidP="000D09CD">
      <w:pPr>
        <w:pStyle w:val="B10"/>
      </w:pPr>
      <w:r w:rsidRPr="003D4ABF">
        <w:t>-</w:t>
      </w:r>
      <w:r w:rsidRPr="003D4ABF">
        <w:tab/>
        <w:t>The BSF stores internally information about the corresponding selected PCF:</w:t>
      </w:r>
    </w:p>
    <w:p w14:paraId="29330F70" w14:textId="77777777" w:rsidR="000D09CD" w:rsidRPr="003D4ABF" w:rsidRDefault="000D09CD" w:rsidP="000D09CD">
      <w:pPr>
        <w:pStyle w:val="B2"/>
      </w:pPr>
      <w:r w:rsidRPr="003D4ABF">
        <w:t>-</w:t>
      </w:r>
      <w:r w:rsidRPr="003D4ABF">
        <w:tab/>
        <w:t>For a certain PDU Session, the BSF stores internally information about the user identity, the DNN, the UE (IP or MAC) address(es), the S-NSSAI, the selected PCF address and if available the associated PCF instance ID, PCF set ID and the level of binding (see clause 6.3.1.0 of TS</w:t>
      </w:r>
      <w:r>
        <w:t> </w:t>
      </w:r>
      <w:r w:rsidRPr="003D4ABF">
        <w:t>23.501</w:t>
      </w:r>
      <w:r>
        <w:t> </w:t>
      </w:r>
      <w:r w:rsidRPr="003D4ABF">
        <w:t>[2]).</w:t>
      </w:r>
    </w:p>
    <w:p w14:paraId="26E402A5" w14:textId="77777777" w:rsidR="000D09CD" w:rsidRPr="003D4ABF" w:rsidRDefault="000D09CD" w:rsidP="000D09CD">
      <w:pPr>
        <w:pStyle w:val="B2"/>
      </w:pPr>
      <w:r w:rsidRPr="003D4ABF">
        <w:t>-</w:t>
      </w:r>
      <w:r w:rsidRPr="003D4ABF">
        <w:tab/>
        <w:t>For a certain UE, the BSF stores internally information about the user identity, the selected PCF address and if available the associated PCF instance ID, PCF set ID and the level of binding (see clause 6.3.1.0 of TS</w:t>
      </w:r>
      <w:r>
        <w:t> </w:t>
      </w:r>
      <w:r w:rsidRPr="003D4ABF">
        <w:t>23.501</w:t>
      </w:r>
      <w:r>
        <w:t> </w:t>
      </w:r>
      <w:r w:rsidRPr="003D4ABF">
        <w:t>[2]).</w:t>
      </w:r>
    </w:p>
    <w:p w14:paraId="14464E4F" w14:textId="77777777" w:rsidR="000D09CD" w:rsidRPr="003D4ABF" w:rsidRDefault="000D09CD" w:rsidP="000D09CD">
      <w:pPr>
        <w:pStyle w:val="NO"/>
      </w:pPr>
      <w:r w:rsidRPr="003D4ABF">
        <w:t>NOTE 1:</w:t>
      </w:r>
      <w:r w:rsidRPr="003D4ABF">
        <w:tab/>
        <w:t>Only NF instance or NF set Level of Binding indication are supported at the BSF.</w:t>
      </w:r>
    </w:p>
    <w:p w14:paraId="6836E26C" w14:textId="77777777" w:rsidR="000D09CD" w:rsidRPr="003D4ABF" w:rsidRDefault="000D09CD" w:rsidP="000D09CD">
      <w:pPr>
        <w:pStyle w:val="B10"/>
      </w:pPr>
      <w:r w:rsidRPr="003D4ABF">
        <w:t>-</w:t>
      </w:r>
      <w:r w:rsidRPr="003D4ABF">
        <w:tab/>
        <w:t>The PCF registers, updates and removes the stored information in the BSF using the Nbsf management service operations defined in TS</w:t>
      </w:r>
      <w:r>
        <w:t> </w:t>
      </w:r>
      <w:r w:rsidRPr="003D4ABF">
        <w:t>23.502</w:t>
      </w:r>
      <w:r>
        <w:t> </w:t>
      </w:r>
      <w:r w:rsidRPr="003D4ABF">
        <w:t>[3]:</w:t>
      </w:r>
    </w:p>
    <w:p w14:paraId="1C992C24" w14:textId="77777777" w:rsidR="000D09CD" w:rsidRPr="003D4ABF" w:rsidRDefault="000D09CD" w:rsidP="000D09CD">
      <w:pPr>
        <w:pStyle w:val="B2"/>
      </w:pPr>
      <w:r w:rsidRPr="003D4ABF">
        <w:t>-</w:t>
      </w:r>
      <w:r w:rsidRPr="003D4ABF">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3B3F31ED" w14:textId="77777777" w:rsidR="000D09CD" w:rsidRPr="003D4ABF" w:rsidRDefault="000D09CD" w:rsidP="000D09CD">
      <w:pPr>
        <w:pStyle w:val="B2"/>
      </w:pPr>
      <w:r w:rsidRPr="003D4ABF">
        <w:t>-</w:t>
      </w:r>
      <w:r w:rsidRPr="003D4ABF">
        <w:tab/>
        <w:t>For a UE, the PCF ensures that it is updated each time the AMF selects a new PCF.</w:t>
      </w:r>
    </w:p>
    <w:p w14:paraId="026B2A91" w14:textId="77777777" w:rsidR="000D09CD" w:rsidRPr="003D4ABF" w:rsidRDefault="000D09CD" w:rsidP="000D09CD">
      <w:pPr>
        <w:pStyle w:val="B2"/>
      </w:pPr>
      <w:r w:rsidRPr="003D4ABF">
        <w:lastRenderedPageBreak/>
        <w:t>-</w:t>
      </w:r>
      <w:r w:rsidRPr="003D4ABF">
        <w:tab/>
        <w:t>Based on operator's policies and configuration, the PCF determines whether the same PCF shall be selected for the SM Policy Associations to the same UE ID, S-NSSAI and DNN combination in the non-roaming or home-routed scenario.</w:t>
      </w:r>
    </w:p>
    <w:p w14:paraId="644CAB81" w14:textId="77777777" w:rsidR="000D09CD" w:rsidRPr="003D4ABF" w:rsidRDefault="000D09CD" w:rsidP="000D09CD">
      <w:pPr>
        <w:pStyle w:val="NO"/>
      </w:pPr>
      <w:r w:rsidRPr="003D4ABF">
        <w:t>NOTE 2:</w:t>
      </w:r>
      <w:r w:rsidRPr="003D4ABF">
        <w:tab/>
        <w:t>This applies to usage monitoring.</w:t>
      </w:r>
    </w:p>
    <w:p w14:paraId="6C5C61DC" w14:textId="77777777" w:rsidR="000D09CD" w:rsidRPr="003D4ABF" w:rsidRDefault="000D09CD" w:rsidP="000D09CD">
      <w:pPr>
        <w:pStyle w:val="B10"/>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2F231847" w14:textId="77777777" w:rsidR="000D09CD" w:rsidRPr="003D4ABF" w:rsidRDefault="000D09CD" w:rsidP="000D09CD">
      <w:pPr>
        <w:pStyle w:val="NO"/>
      </w:pPr>
      <w:r w:rsidRPr="003D4ABF">
        <w:t>NOTE 3:</w:t>
      </w:r>
      <w:r w:rsidRPr="003D4ABF">
        <w:tab/>
        <w:t>This applies to network slice related policy control.</w:t>
      </w:r>
    </w:p>
    <w:p w14:paraId="7067303C" w14:textId="77777777" w:rsidR="000D09CD" w:rsidRPr="003D4ABF" w:rsidRDefault="000D09CD" w:rsidP="000D09CD">
      <w:pPr>
        <w:pStyle w:val="B10"/>
      </w:pPr>
      <w:r w:rsidRPr="003D4ABF">
        <w:t>-</w:t>
      </w:r>
      <w:r w:rsidRPr="003D4ABF">
        <w:tab/>
        <w:t>The selected PCF (if needed) downloads the user profile from the UDR as described in clause 4.16.4 step 2 of TS</w:t>
      </w:r>
      <w:r>
        <w:t> </w:t>
      </w:r>
      <w:r w:rsidRPr="003D4ABF">
        <w:t>23.502</w:t>
      </w:r>
      <w:r>
        <w:t> </w:t>
      </w:r>
      <w:r w:rsidRPr="003D4ABF">
        <w:t>[3]. If usage monitoring is enabled for the user, and based on operator's policies, the PCF checks if the BSF has already existing PCF serving the combination of SUPI, S-NSSAI and DNN:</w:t>
      </w:r>
    </w:p>
    <w:p w14:paraId="41B262D6" w14:textId="77777777" w:rsidR="000D09CD" w:rsidRPr="003D4ABF" w:rsidRDefault="000D09CD" w:rsidP="000D09CD">
      <w:pPr>
        <w:pStyle w:val="B2"/>
      </w:pPr>
      <w:r w:rsidRPr="003D4ABF">
        <w:t>-</w:t>
      </w:r>
      <w:r w:rsidRPr="003D4ABF">
        <w:tab/>
        <w:t>If no such PCF is found the PCF shall register itself to the BSF as described above in this clause.</w:t>
      </w:r>
    </w:p>
    <w:p w14:paraId="73867B17" w14:textId="77777777" w:rsidR="000D09CD" w:rsidRPr="003D4ABF" w:rsidRDefault="000D09CD" w:rsidP="000D09CD">
      <w:pPr>
        <w:pStyle w:val="B2"/>
      </w:pPr>
      <w:r w:rsidRPr="003D4ABF">
        <w:t>-</w:t>
      </w:r>
      <w:r w:rsidRPr="003D4ABF">
        <w:tab/>
        <w:t>Else if an existing PCF is found for the above combination, the PCF shall return to the SMF the available information about the existing PCF and a redirection indication.</w:t>
      </w:r>
    </w:p>
    <w:p w14:paraId="092D08E9" w14:textId="77777777" w:rsidR="000D09CD" w:rsidRPr="003D4ABF" w:rsidRDefault="000D09CD" w:rsidP="000D09CD">
      <w:pPr>
        <w:pStyle w:val="NO"/>
      </w:pPr>
      <w:r w:rsidRPr="003D4ABF">
        <w:t>NOTE 4:</w:t>
      </w:r>
      <w:r w:rsidRPr="003D4ABF">
        <w:tab/>
        <w:t>The assumption is that for DNN, S-NSSAI combinations where usage monitoring be applied, the same BSF instance or the same BSF SET is selected for all UE PDU Sessions to the same DNN, S-NNSAI.</w:t>
      </w:r>
    </w:p>
    <w:p w14:paraId="1FBB8752" w14:textId="77777777" w:rsidR="000D09CD" w:rsidRPr="003D4ABF" w:rsidRDefault="000D09CD" w:rsidP="000D09CD">
      <w:pPr>
        <w:pStyle w:val="B10"/>
      </w:pPr>
      <w:r w:rsidRPr="003D4ABF">
        <w:t>-</w:t>
      </w:r>
      <w:r w:rsidRPr="003D4ABF">
        <w:tab/>
        <w:t xml:space="preserve">The BSF verifies whether to provide the address of a PCF for </w:t>
      </w:r>
      <w:r>
        <w:t xml:space="preserve">the </w:t>
      </w:r>
      <w:r w:rsidRPr="003D4ABF">
        <w:t xml:space="preserve">PDU Session or a PCF for </w:t>
      </w:r>
      <w:r>
        <w:t xml:space="preserve">the </w:t>
      </w:r>
      <w:r w:rsidRPr="003D4ABF">
        <w:t xml:space="preserve">UE according to the information provided by the consumer NF (e.g. the AF, the NEF, or the PCF for </w:t>
      </w:r>
      <w:r>
        <w:t xml:space="preserve">the </w:t>
      </w:r>
      <w:r w:rsidRPr="003D4ABF">
        <w:t xml:space="preserve">UE). If the consumer NF provides the user identity and neither a UE address nor a (DNN, S-NSSAI) tuple, the BSF shall provide the address of the PCF for </w:t>
      </w:r>
      <w:r>
        <w:t xml:space="preserve">the </w:t>
      </w:r>
      <w:r w:rsidRPr="003D4ABF">
        <w:t xml:space="preserve">UE. If the consumer NF (e.g. the PCF for </w:t>
      </w:r>
      <w:r>
        <w:t xml:space="preserve">the </w:t>
      </w:r>
      <w:r w:rsidRPr="003D4ABF">
        <w:t xml:space="preserve">UE) provides the user identity (e.g. SUPI or GPSI) and the tuple (DNN, S-NSSAI), the BSF shall provide the address of a PCF for </w:t>
      </w:r>
      <w:r>
        <w:t xml:space="preserve">the </w:t>
      </w:r>
      <w:r w:rsidRPr="003D4ABF">
        <w:t xml:space="preserve">PDU Session for this UE. If the consumer NF (e.g. the AF or the NEF) provides the UE address, the BSF shall provide the address of a PCF for </w:t>
      </w:r>
      <w:r>
        <w:t xml:space="preserve">the </w:t>
      </w:r>
      <w:r w:rsidRPr="003D4ABF">
        <w:t>PDU Session.</w:t>
      </w:r>
    </w:p>
    <w:p w14:paraId="784322DC" w14:textId="77777777" w:rsidR="000D09CD" w:rsidRPr="003D4ABF" w:rsidRDefault="000D09CD" w:rsidP="000D09CD">
      <w:pPr>
        <w:pStyle w:val="NO"/>
      </w:pPr>
      <w:r w:rsidRPr="003D4ABF">
        <w:t>NOTE 5:</w:t>
      </w:r>
      <w:r w:rsidRPr="003D4ABF">
        <w:tab/>
        <w:t xml:space="preserve">It is up to stage3 to ensure an unambiguous error proof way for the BSF to differentiate between PCF for </w:t>
      </w:r>
      <w:r>
        <w:t xml:space="preserve">the </w:t>
      </w:r>
      <w:r w:rsidRPr="003D4ABF">
        <w:t xml:space="preserve">PDU Session and PCF for </w:t>
      </w:r>
      <w:r>
        <w:t xml:space="preserve">the </w:t>
      </w:r>
      <w:r w:rsidRPr="003D4ABF">
        <w:t>UE. This might or might not require providing the BSF additional parameter(s) when a PCF registers itself with the BSF and/or when a consumer attempts to discover a PCF via discovery or subscription.</w:t>
      </w:r>
    </w:p>
    <w:p w14:paraId="429D5C77" w14:textId="77777777" w:rsidR="000D09CD" w:rsidRPr="003D4ABF" w:rsidRDefault="000D09CD" w:rsidP="000D09CD">
      <w:pPr>
        <w:pStyle w:val="B10"/>
      </w:pPr>
      <w:r w:rsidRPr="003D4ABF">
        <w:t>-</w:t>
      </w:r>
      <w:r w:rsidRPr="003D4ABF">
        <w:tab/>
        <w:t>For retrieval binding information, any NF, such as NEF or AF, that needs to discover the selected PCF address(es), and if available, the associated PCF instance ID, PCF set ID and level of binding (see clause 6.3.1.0 of TS</w:t>
      </w:r>
      <w:r>
        <w:t> </w:t>
      </w:r>
      <w:r w:rsidRPr="003D4ABF">
        <w:t>23.501</w:t>
      </w:r>
      <w:r>
        <w:t> </w:t>
      </w:r>
      <w:r w:rsidRPr="003D4ABF">
        <w:t>[2]) for the tuple (UE address, DNN, S-NSSAI, SUPI, GPSI) (or for a subset of this Tuple) uses the Nbsf management service discovery service operation defined in TS</w:t>
      </w:r>
      <w:r>
        <w:t> </w:t>
      </w:r>
      <w:r w:rsidRPr="003D4ABF">
        <w:t>23.502</w:t>
      </w:r>
      <w:r>
        <w:t> </w:t>
      </w:r>
      <w:r w:rsidRPr="003D4ABF">
        <w:t>[3].</w:t>
      </w:r>
    </w:p>
    <w:p w14:paraId="29F11587" w14:textId="77777777" w:rsidR="000D09CD" w:rsidRPr="003D4ABF" w:rsidRDefault="000D09CD" w:rsidP="000D09CD">
      <w:pPr>
        <w:pStyle w:val="B10"/>
      </w:pPr>
      <w:r w:rsidRPr="003D4ABF">
        <w:t>-</w:t>
      </w:r>
      <w:r w:rsidRPr="003D4ABF">
        <w:tab/>
        <w:t>The NF may discover the BSF via NRF or based on local configuration. When registering the NF profile in NRF, the Range(s) of UE IPv4 addresses, Range(s) of UE IPv6 prefixes supported by the BSF and optionally, the DNN list, S-NSSAI(s) or IP domain list as described in TS</w:t>
      </w:r>
      <w:r>
        <w:t> </w:t>
      </w:r>
      <w:r w:rsidRPr="003D4ABF">
        <w:t>29.510</w:t>
      </w:r>
      <w:r>
        <w:t> </w:t>
      </w:r>
      <w:r w:rsidRPr="003D4ABF">
        <w:t>[32], may be provided to NRF.</w:t>
      </w:r>
    </w:p>
    <w:p w14:paraId="20D39CC9" w14:textId="77777777" w:rsidR="000D09CD" w:rsidRPr="003D4ABF" w:rsidRDefault="000D09CD" w:rsidP="000D09CD">
      <w:pPr>
        <w:pStyle w:val="B10"/>
      </w:pPr>
      <w:r w:rsidRPr="003D4ABF">
        <w:t>-</w:t>
      </w:r>
      <w:r w:rsidRPr="003D4ABF">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w:t>
      </w:r>
      <w:r>
        <w:t> </w:t>
      </w:r>
      <w:r w:rsidRPr="003D4ABF">
        <w:t>23.501</w:t>
      </w:r>
      <w:r>
        <w:t> </w:t>
      </w:r>
      <w:r w:rsidRPr="003D4ABF">
        <w:t>[2] and according to the following provisions:</w:t>
      </w:r>
    </w:p>
    <w:p w14:paraId="71327C18" w14:textId="77777777" w:rsidR="000D09CD" w:rsidRPr="003D4ABF" w:rsidRDefault="000D09CD" w:rsidP="000D09CD">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38CFA3F3" w14:textId="77777777" w:rsidR="000D09CD" w:rsidRPr="003D4ABF" w:rsidRDefault="000D09CD" w:rsidP="000D09CD">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10D1653E" w14:textId="77777777" w:rsidR="000D09CD" w:rsidRPr="003D4ABF" w:rsidRDefault="000D09CD" w:rsidP="000D09CD">
      <w:pPr>
        <w:pStyle w:val="B2"/>
      </w:pPr>
      <w:r w:rsidRPr="003D4ABF">
        <w:t>-</w:t>
      </w:r>
      <w:r w:rsidRPr="003D4ABF">
        <w:tab/>
        <w:t>The NF should provide a Routing Binding Indication based on the received PCF set ID, level of binding and possible PCF instance ID in requests it sends to the PCF.</w:t>
      </w:r>
    </w:p>
    <w:p w14:paraId="4C25A555" w14:textId="77777777" w:rsidR="000D09CD" w:rsidRPr="003D4ABF" w:rsidRDefault="000D09CD" w:rsidP="000D09CD">
      <w:pPr>
        <w:pStyle w:val="B10"/>
      </w:pPr>
      <w:r w:rsidRPr="003D4ABF">
        <w:t>-</w:t>
      </w:r>
      <w:r w:rsidRPr="003D4ABF">
        <w:tab/>
        <w:t>For an ongoing NF service session, the PCF may provide Binding indication to the NF (see clause 6.3.1.0 of TS</w:t>
      </w:r>
      <w:r>
        <w:t> </w:t>
      </w:r>
      <w:r w:rsidRPr="003D4ABF">
        <w:t>23.501</w:t>
      </w:r>
      <w:r>
        <w:t> </w:t>
      </w:r>
      <w:r w:rsidRPr="003D4ABF">
        <w:t>[2]). This Binding indication shall then be used instead of any PCF information received from the BSF.</w:t>
      </w:r>
    </w:p>
    <w:p w14:paraId="5B44955B" w14:textId="77777777" w:rsidR="000D09CD" w:rsidRPr="003D4ABF" w:rsidRDefault="000D09CD" w:rsidP="000D09CD">
      <w:pPr>
        <w:pStyle w:val="B10"/>
      </w:pPr>
      <w:r w:rsidRPr="003D4ABF">
        <w:lastRenderedPageBreak/>
        <w:t>-</w:t>
      </w:r>
      <w:r w:rsidRPr="003D4ABF">
        <w:tab/>
        <w:t>If a new PCF instance is selected, the new PCF should invoke Nbsf_Management_Update service operation to update the binding information in BSF.</w:t>
      </w:r>
    </w:p>
    <w:p w14:paraId="712297FA" w14:textId="77777777" w:rsidR="000D09CD" w:rsidRPr="003D4ABF" w:rsidRDefault="000D09CD" w:rsidP="000D09CD">
      <w:r w:rsidRPr="003D4ABF">
        <w:t>The BSF may be deployed standalone or may be collocated with other network functions, such as PCF, UDR, NRF and SMF.</w:t>
      </w:r>
    </w:p>
    <w:p w14:paraId="5948A26A" w14:textId="572D3C71" w:rsidR="00FE4ADC" w:rsidRDefault="000D09CD" w:rsidP="000D09CD">
      <w:pPr>
        <w:pStyle w:val="NO"/>
        <w:rPr>
          <w:ins w:id="48" w:author="Oracle" w:date="2025-05-03T18:53:00Z"/>
        </w:rPr>
      </w:pPr>
      <w:r w:rsidRPr="003D4ABF">
        <w:t>NOTE 6:</w:t>
      </w:r>
      <w:r w:rsidRPr="003D4ABF">
        <w:tab/>
        <w:t>Collocation allows combined implementation.</w:t>
      </w:r>
    </w:p>
    <w:p w14:paraId="7542EBDD" w14:textId="34421C92" w:rsidR="00D52838" w:rsidRDefault="00D52838" w:rsidP="00D52838">
      <w:pPr>
        <w:pStyle w:val="NO"/>
        <w:ind w:left="0" w:firstLine="0"/>
        <w:rPr>
          <w:ins w:id="49" w:author="Oracle" w:date="2025-05-06T10:42:00Z"/>
        </w:rPr>
      </w:pPr>
      <w:ins w:id="50" w:author="Oracle" w:date="2025-05-03T18:54:00Z">
        <w:r>
          <w:t>A consumer</w:t>
        </w:r>
        <w:r w:rsidRPr="00FE4ADC">
          <w:t xml:space="preserve"> may </w:t>
        </w:r>
        <w:r w:rsidRPr="00D52838">
          <w:t>subscribe to the BSF to be notified when a PCF for the PDU Session for this SUPI is registered in the BSF</w:t>
        </w:r>
      </w:ins>
      <w:ins w:id="51" w:author="Oracle" w:date="2025-05-03T18:55:00Z">
        <w:r>
          <w:t xml:space="preserve">. </w:t>
        </w:r>
        <w:r w:rsidRPr="00D52838">
          <w:t xml:space="preserve">When the subscription request includes an expiration time, the BSF silently </w:t>
        </w:r>
      </w:ins>
      <w:ins w:id="52" w:author="Oracle" w:date="2025-05-04T11:57:00Z">
        <w:r w:rsidR="003E5817">
          <w:t>removes</w:t>
        </w:r>
      </w:ins>
      <w:ins w:id="53" w:author="Oracle" w:date="2025-05-03T18:55:00Z">
        <w:r w:rsidRPr="00D52838">
          <w:t xml:space="preserve"> the subscription when the expiration time is reached.</w:t>
        </w:r>
      </w:ins>
    </w:p>
    <w:p w14:paraId="2503B873" w14:textId="378088F0" w:rsidR="002B625F" w:rsidRPr="003D4ABF" w:rsidRDefault="002B625F" w:rsidP="002B625F">
      <w:pPr>
        <w:pStyle w:val="NO"/>
      </w:pPr>
      <w:ins w:id="54" w:author="Oracle" w:date="2025-05-06T10:43:00Z">
        <w:r w:rsidRPr="002B625F">
          <w:t xml:space="preserve">NOTE </w:t>
        </w:r>
        <w:r>
          <w:t>7</w:t>
        </w:r>
        <w:r w:rsidRPr="002B625F">
          <w:t>:</w:t>
        </w:r>
        <w:r>
          <w:tab/>
        </w:r>
      </w:ins>
      <w:ins w:id="55" w:author="Oracle" w:date="2025-05-06T10:44:00Z">
        <w:r>
          <w:t xml:space="preserve">Prior to </w:t>
        </w:r>
        <w:r w:rsidRPr="00D52838">
          <w:t>expiration time</w:t>
        </w:r>
        <w:r>
          <w:t xml:space="preserve">, the </w:t>
        </w:r>
      </w:ins>
      <w:ins w:id="56" w:author="Oracle" w:date="2025-05-06T10:42:00Z">
        <w:r>
          <w:t xml:space="preserve">BSF </w:t>
        </w:r>
      </w:ins>
      <w:ins w:id="57" w:author="Oracle" w:date="2025-05-07T16:20:00Z">
        <w:r w:rsidR="007504E7">
          <w:t>can</w:t>
        </w:r>
      </w:ins>
      <w:ins w:id="58" w:author="Oracle" w:date="2025-05-06T10:44:00Z">
        <w:r>
          <w:t xml:space="preserve"> </w:t>
        </w:r>
      </w:ins>
      <w:ins w:id="59" w:author="Oracle" w:date="2025-05-06T10:42:00Z">
        <w:r>
          <w:t xml:space="preserve">send </w:t>
        </w:r>
      </w:ins>
      <w:ins w:id="60" w:author="Oracle" w:date="2025-05-06T10:44:00Z">
        <w:r>
          <w:t xml:space="preserve">a </w:t>
        </w:r>
      </w:ins>
      <w:ins w:id="61" w:author="Oracle" w:date="2025-05-06T10:42:00Z">
        <w:r>
          <w:t>notification</w:t>
        </w:r>
      </w:ins>
      <w:ins w:id="62" w:author="Oracle" w:date="2025-05-06T10:44:00Z">
        <w:r>
          <w:t xml:space="preserve"> to </w:t>
        </w:r>
      </w:ins>
      <w:ins w:id="63" w:author="Oracle" w:date="2025-05-06T10:47:00Z">
        <w:r>
          <w:t>the consumer</w:t>
        </w:r>
        <w:r w:rsidR="00294D7E">
          <w:t xml:space="preserve"> to renew the subscription</w:t>
        </w:r>
      </w:ins>
      <w:ins w:id="64" w:author="Oracle" w:date="2025-05-06T10:45:00Z">
        <w:r>
          <w:t xml:space="preserve">. </w:t>
        </w:r>
      </w:ins>
      <w:ins w:id="65" w:author="Oracle" w:date="2025-05-06T15:59:00Z">
        <w:r w:rsidR="0007359E">
          <w:t>Consequently,</w:t>
        </w:r>
      </w:ins>
      <w:ins w:id="66" w:author="Oracle" w:date="2025-05-06T15:58:00Z">
        <w:r w:rsidR="00133E8F">
          <w:t xml:space="preserve"> or </w:t>
        </w:r>
      </w:ins>
      <w:ins w:id="67" w:author="Oracle" w:date="2025-05-06T16:33:00Z">
        <w:r w:rsidR="003C6BBE">
          <w:t>regardless</w:t>
        </w:r>
      </w:ins>
      <w:ins w:id="68" w:author="Oracle" w:date="2025-05-06T10:46:00Z">
        <w:r>
          <w:t>, t</w:t>
        </w:r>
      </w:ins>
      <w:ins w:id="69" w:author="Oracle" w:date="2025-05-06T10:45:00Z">
        <w:r>
          <w:t xml:space="preserve">he </w:t>
        </w:r>
      </w:ins>
      <w:ins w:id="70" w:author="Oracle" w:date="2025-05-06T10:47:00Z">
        <w:r>
          <w:t>consumer</w:t>
        </w:r>
      </w:ins>
      <w:ins w:id="71" w:author="Oracle" w:date="2025-05-06T10:45:00Z">
        <w:r>
          <w:t xml:space="preserve"> may renew the subscription before the expiration time is reached</w:t>
        </w:r>
      </w:ins>
      <w:ins w:id="72" w:author="Oracle" w:date="2025-05-06T10:46:00Z">
        <w:r>
          <w:t>.</w:t>
        </w:r>
      </w:ins>
    </w:p>
    <w:p w14:paraId="528BA1BC" w14:textId="77777777" w:rsidR="00FE4ADC" w:rsidRPr="003D4ABF" w:rsidRDefault="00FE4ADC" w:rsidP="00FE4ADC">
      <w:pPr>
        <w:pStyle w:val="Heading4"/>
      </w:pPr>
      <w:bookmarkStart w:id="73" w:name="_CR6_1_1_2a"/>
      <w:bookmarkStart w:id="74" w:name="_Toc193796500"/>
      <w:bookmarkEnd w:id="73"/>
      <w:r w:rsidRPr="003D4ABF">
        <w:t>6.1.1.2a</w:t>
      </w:r>
      <w:r w:rsidRPr="003D4ABF">
        <w:tab/>
        <w:t xml:space="preserve">Binding an NF request targeting a UE to the relevant PCF for </w:t>
      </w:r>
      <w:r>
        <w:t xml:space="preserve">the </w:t>
      </w:r>
      <w:r w:rsidRPr="003D4ABF">
        <w:t>UE</w:t>
      </w:r>
      <w:bookmarkEnd w:id="74"/>
    </w:p>
    <w:p w14:paraId="44785E1B" w14:textId="77777777" w:rsidR="000D09CD" w:rsidRPr="003D4ABF" w:rsidRDefault="000D09CD" w:rsidP="000D09CD">
      <w:r w:rsidRPr="003D4ABF">
        <w:t>When multiple and separately addressable PCFs have been deployed, a network functionality is required in order to ensure that a consumer NF (e.g. AF, 5G DDNMF) reaches the PCF serving the UE. This network functionality is provided by the BSF (described in clause 6.1.1.2.2) and has the following characteristics:</w:t>
      </w:r>
    </w:p>
    <w:p w14:paraId="58BF1D08" w14:textId="77777777" w:rsidR="000D09CD" w:rsidRPr="003D4ABF" w:rsidRDefault="000D09CD" w:rsidP="000D09CD">
      <w:pPr>
        <w:pStyle w:val="B10"/>
      </w:pPr>
      <w:r w:rsidRPr="003D4ABF">
        <w:t>-</w:t>
      </w:r>
      <w:r w:rsidRPr="003D4ABF">
        <w:tab/>
        <w:t>It has information about the user identity, and the selected PCF address for a certain UE.</w:t>
      </w:r>
    </w:p>
    <w:p w14:paraId="36C992F9" w14:textId="77777777" w:rsidR="000D09CD" w:rsidRPr="003D4ABF" w:rsidRDefault="000D09CD" w:rsidP="000D09CD">
      <w:pPr>
        <w:pStyle w:val="B10"/>
      </w:pPr>
      <w:r w:rsidRPr="003D4ABF">
        <w:t>-</w:t>
      </w:r>
      <w:r w:rsidRPr="003D4ABF">
        <w:tab/>
        <w:t>The functionality determines the PCF address and if available the associated PCF instance ID and PCF set ID, selected by the PCF discovery and selection function described in TS</w:t>
      </w:r>
      <w:r>
        <w:t> </w:t>
      </w:r>
      <w:r w:rsidRPr="003D4ABF">
        <w:t>23.501</w:t>
      </w:r>
      <w:r>
        <w:t> </w:t>
      </w:r>
      <w:r w:rsidRPr="003D4ABF">
        <w:t>[2].</w:t>
      </w:r>
    </w:p>
    <w:p w14:paraId="102F8EDD" w14:textId="6C295C63" w:rsidR="00BA4631" w:rsidRDefault="000D09CD" w:rsidP="000D09CD">
      <w:pPr>
        <w:pStyle w:val="NO"/>
        <w:rPr>
          <w:ins w:id="75" w:author="Oracle" w:date="2025-05-03T18:48:00Z"/>
        </w:rPr>
      </w:pPr>
      <w:r w:rsidRPr="003D4ABF">
        <w:t>NOTE</w:t>
      </w:r>
      <w:ins w:id="76" w:author="Oracle" w:date="2025-05-06T18:10:00Z">
        <w:r>
          <w:t xml:space="preserve"> 1</w:t>
        </w:r>
      </w:ins>
      <w:r w:rsidRPr="003D4ABF">
        <w:t>:</w:t>
      </w:r>
      <w:r w:rsidRPr="003D4ABF">
        <w:tab/>
        <w:t>The above is required e.g. for dynamic control of access and mobility related policy control functionality or for reporting events for a UE to a consumer such as 5G DDNMF.</w:t>
      </w:r>
    </w:p>
    <w:p w14:paraId="5C436DAB" w14:textId="1C4C5F95" w:rsidR="00FE4ADC" w:rsidRDefault="00FE4ADC" w:rsidP="00FE4ADC">
      <w:pPr>
        <w:rPr>
          <w:ins w:id="77" w:author="Oracle" w:date="2025-05-06T10:47:00Z"/>
        </w:rPr>
      </w:pPr>
      <w:ins w:id="78" w:author="Oracle" w:date="2025-05-03T18:48:00Z">
        <w:r>
          <w:t>A consumer</w:t>
        </w:r>
        <w:r w:rsidRPr="00FE4ADC">
          <w:t xml:space="preserve"> may subscribe </w:t>
        </w:r>
      </w:ins>
      <w:ins w:id="79" w:author="Oracle" w:date="2025-05-03T18:54:00Z">
        <w:r w:rsidR="00D52838" w:rsidRPr="00D52838">
          <w:t>to the BSF to be notified</w:t>
        </w:r>
      </w:ins>
      <w:ins w:id="80" w:author="Oracle" w:date="2025-05-03T18:48:00Z">
        <w:r w:rsidRPr="00FE4ADC">
          <w:t xml:space="preserve"> when a PCF for the UE is registered in the BSF for a certain SUPI or GPSI</w:t>
        </w:r>
      </w:ins>
      <w:ins w:id="81" w:author="Oracle" w:date="2025-05-03T18:51:00Z">
        <w:r w:rsidR="00D52838">
          <w:t>.</w:t>
        </w:r>
      </w:ins>
      <w:ins w:id="82" w:author="Oracle" w:date="2025-05-03T18:52:00Z">
        <w:r w:rsidR="00D52838">
          <w:t xml:space="preserve"> </w:t>
        </w:r>
      </w:ins>
      <w:ins w:id="83" w:author="Oracle" w:date="2025-05-03T18:50:00Z">
        <w:r>
          <w:t>W</w:t>
        </w:r>
        <w:r w:rsidRPr="00FE4ADC">
          <w:t xml:space="preserve">hen the </w:t>
        </w:r>
        <w:r>
          <w:t>subscription</w:t>
        </w:r>
        <w:r w:rsidRPr="00FE4ADC">
          <w:t xml:space="preserve"> request includes an expiration time, the </w:t>
        </w:r>
        <w:r>
          <w:t>BS</w:t>
        </w:r>
        <w:r w:rsidRPr="00FE4ADC">
          <w:t xml:space="preserve">F </w:t>
        </w:r>
      </w:ins>
      <w:ins w:id="84" w:author="Oracle" w:date="2025-05-03T18:51:00Z">
        <w:r>
          <w:t xml:space="preserve">silently </w:t>
        </w:r>
      </w:ins>
      <w:ins w:id="85" w:author="Oracle" w:date="2025-05-04T11:57:00Z">
        <w:r w:rsidR="006C672D">
          <w:t>removes</w:t>
        </w:r>
      </w:ins>
      <w:ins w:id="86" w:author="Oracle" w:date="2025-05-03T18:51:00Z">
        <w:r>
          <w:t xml:space="preserve"> the</w:t>
        </w:r>
      </w:ins>
      <w:ins w:id="87" w:author="Oracle" w:date="2025-05-03T18:50:00Z">
        <w:r w:rsidRPr="00FE4ADC">
          <w:t xml:space="preserve"> </w:t>
        </w:r>
      </w:ins>
      <w:ins w:id="88" w:author="Oracle" w:date="2025-05-03T18:51:00Z">
        <w:r>
          <w:t>subscription</w:t>
        </w:r>
        <w:r w:rsidRPr="00FE4ADC">
          <w:t xml:space="preserve"> </w:t>
        </w:r>
      </w:ins>
      <w:ins w:id="89" w:author="Oracle" w:date="2025-05-03T18:50:00Z">
        <w:r w:rsidRPr="00FE4ADC">
          <w:t>when the expiration time is reached</w:t>
        </w:r>
      </w:ins>
      <w:ins w:id="90" w:author="Oracle" w:date="2025-05-03T18:51:00Z">
        <w:r>
          <w:t>.</w:t>
        </w:r>
      </w:ins>
    </w:p>
    <w:p w14:paraId="47413F10" w14:textId="765B91C8" w:rsidR="00294D7E" w:rsidRPr="0084646B" w:rsidRDefault="00294D7E" w:rsidP="00294D7E">
      <w:pPr>
        <w:pStyle w:val="NO"/>
      </w:pPr>
      <w:ins w:id="91" w:author="Oracle" w:date="2025-05-06T10:47:00Z">
        <w:r w:rsidRPr="002B625F">
          <w:t xml:space="preserve">NOTE </w:t>
        </w:r>
      </w:ins>
      <w:ins w:id="92" w:author="Oracle" w:date="2025-05-06T10:48:00Z">
        <w:r>
          <w:t>2</w:t>
        </w:r>
      </w:ins>
      <w:ins w:id="93" w:author="Oracle" w:date="2025-05-06T10:47:00Z">
        <w:r w:rsidRPr="002B625F">
          <w:t>:</w:t>
        </w:r>
        <w:r>
          <w:tab/>
        </w:r>
        <w:bookmarkStart w:id="94" w:name="_Hlk197439051"/>
        <w:r>
          <w:t xml:space="preserve">Prior to </w:t>
        </w:r>
        <w:r w:rsidRPr="00D52838">
          <w:t>expiration time</w:t>
        </w:r>
        <w:r>
          <w:t xml:space="preserve">, the BSF </w:t>
        </w:r>
      </w:ins>
      <w:ins w:id="95" w:author="Oracle" w:date="2025-05-07T16:19:00Z">
        <w:r w:rsidR="007504E7">
          <w:t>can</w:t>
        </w:r>
      </w:ins>
      <w:ins w:id="96" w:author="Oracle" w:date="2025-05-06T10:47:00Z">
        <w:r>
          <w:t xml:space="preserve"> send a notification to the consumer to renew the subscription</w:t>
        </w:r>
        <w:bookmarkEnd w:id="94"/>
        <w:r>
          <w:t>. Consequently</w:t>
        </w:r>
      </w:ins>
      <w:ins w:id="97" w:author="Oracle" w:date="2025-05-06T15:59:00Z">
        <w:r w:rsidR="0007359E">
          <w:t>,</w:t>
        </w:r>
        <w:r w:rsidR="00133E8F">
          <w:t xml:space="preserve"> or</w:t>
        </w:r>
      </w:ins>
      <w:ins w:id="98" w:author="Oracle" w:date="2025-05-06T16:34:00Z">
        <w:r w:rsidR="003C6BBE">
          <w:t xml:space="preserve"> regardless</w:t>
        </w:r>
      </w:ins>
      <w:ins w:id="99" w:author="Oracle" w:date="2025-05-06T10:47:00Z">
        <w:r>
          <w:t>, the consumer may renew the subscription before the expiration time is reached.</w:t>
        </w:r>
      </w:ins>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C31F1" w14:textId="77777777" w:rsidR="004017A1" w:rsidRDefault="004017A1">
      <w:r>
        <w:separator/>
      </w:r>
    </w:p>
  </w:endnote>
  <w:endnote w:type="continuationSeparator" w:id="0">
    <w:p w14:paraId="27FF6553" w14:textId="77777777" w:rsidR="004017A1" w:rsidRDefault="00401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B5442" w14:textId="77777777" w:rsidR="004017A1" w:rsidRDefault="004017A1">
      <w:r>
        <w:separator/>
      </w:r>
    </w:p>
  </w:footnote>
  <w:footnote w:type="continuationSeparator" w:id="0">
    <w:p w14:paraId="42BD6774" w14:textId="77777777" w:rsidR="004017A1" w:rsidRDefault="00401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068572099">
    <w:abstractNumId w:val="13"/>
  </w:num>
  <w:num w:numId="2" w16cid:durableId="1454252431">
    <w:abstractNumId w:val="2"/>
  </w:num>
  <w:num w:numId="3" w16cid:durableId="2076589174">
    <w:abstractNumId w:val="1"/>
  </w:num>
  <w:num w:numId="4" w16cid:durableId="778840543">
    <w:abstractNumId w:val="0"/>
  </w:num>
  <w:num w:numId="5" w16cid:durableId="1315140992">
    <w:abstractNumId w:val="14"/>
  </w:num>
  <w:num w:numId="6" w16cid:durableId="1477723641">
    <w:abstractNumId w:val="11"/>
  </w:num>
  <w:num w:numId="7" w16cid:durableId="1662853679">
    <w:abstractNumId w:val="3"/>
  </w:num>
  <w:num w:numId="8" w16cid:durableId="1507013063">
    <w:abstractNumId w:val="5"/>
  </w:num>
  <w:num w:numId="9" w16cid:durableId="1647929508">
    <w:abstractNumId w:val="8"/>
  </w:num>
  <w:num w:numId="10" w16cid:durableId="459374191">
    <w:abstractNumId w:val="6"/>
  </w:num>
  <w:num w:numId="11" w16cid:durableId="177502668">
    <w:abstractNumId w:val="7"/>
  </w:num>
  <w:num w:numId="12" w16cid:durableId="1594389130">
    <w:abstractNumId w:val="4"/>
  </w:num>
  <w:num w:numId="13" w16cid:durableId="1699354086">
    <w:abstractNumId w:val="10"/>
  </w:num>
  <w:num w:numId="14" w16cid:durableId="1796288558">
    <w:abstractNumId w:val="17"/>
  </w:num>
  <w:num w:numId="15" w16cid:durableId="1596551802">
    <w:abstractNumId w:val="9"/>
  </w:num>
  <w:num w:numId="16" w16cid:durableId="41516575">
    <w:abstractNumId w:val="12"/>
  </w:num>
  <w:num w:numId="17" w16cid:durableId="49887592">
    <w:abstractNumId w:val="16"/>
  </w:num>
  <w:num w:numId="18" w16cid:durableId="11778877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24D8"/>
    <w:rsid w:val="000D2F55"/>
    <w:rsid w:val="000D342E"/>
    <w:rsid w:val="000D381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105"/>
    <w:rsid w:val="00156C52"/>
    <w:rsid w:val="001571AA"/>
    <w:rsid w:val="00160A2A"/>
    <w:rsid w:val="001610C8"/>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0D6F"/>
    <w:rsid w:val="00221E0C"/>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5817"/>
    <w:rsid w:val="003E7D43"/>
    <w:rsid w:val="003F08F4"/>
    <w:rsid w:val="003F0E9E"/>
    <w:rsid w:val="003F15B6"/>
    <w:rsid w:val="003F189B"/>
    <w:rsid w:val="003F20C1"/>
    <w:rsid w:val="003F28F7"/>
    <w:rsid w:val="003F2AAE"/>
    <w:rsid w:val="003F4B3E"/>
    <w:rsid w:val="003F61B4"/>
    <w:rsid w:val="003F7402"/>
    <w:rsid w:val="004004F6"/>
    <w:rsid w:val="00400A12"/>
    <w:rsid w:val="00401056"/>
    <w:rsid w:val="0040160B"/>
    <w:rsid w:val="004017A1"/>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2A0F"/>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903"/>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591B"/>
    <w:rsid w:val="00546B41"/>
    <w:rsid w:val="00547269"/>
    <w:rsid w:val="00547B37"/>
    <w:rsid w:val="00547E15"/>
    <w:rsid w:val="00550040"/>
    <w:rsid w:val="00550D7E"/>
    <w:rsid w:val="00552554"/>
    <w:rsid w:val="00552FD1"/>
    <w:rsid w:val="00553A9B"/>
    <w:rsid w:val="00553DBE"/>
    <w:rsid w:val="00553F13"/>
    <w:rsid w:val="00554C17"/>
    <w:rsid w:val="00555001"/>
    <w:rsid w:val="005554C6"/>
    <w:rsid w:val="005555F4"/>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6F3D"/>
    <w:rsid w:val="006B7ED7"/>
    <w:rsid w:val="006C085A"/>
    <w:rsid w:val="006C0D87"/>
    <w:rsid w:val="006C1835"/>
    <w:rsid w:val="006C1FA8"/>
    <w:rsid w:val="006C24D2"/>
    <w:rsid w:val="006C4C2B"/>
    <w:rsid w:val="006C51A8"/>
    <w:rsid w:val="006C54AF"/>
    <w:rsid w:val="006C566A"/>
    <w:rsid w:val="006C5BDC"/>
    <w:rsid w:val="006C62D5"/>
    <w:rsid w:val="006C6446"/>
    <w:rsid w:val="006C672D"/>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07D2A"/>
    <w:rsid w:val="007110E6"/>
    <w:rsid w:val="00712485"/>
    <w:rsid w:val="00712994"/>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5D0"/>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2870"/>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99C"/>
    <w:rsid w:val="00C05EA9"/>
    <w:rsid w:val="00C066F8"/>
    <w:rsid w:val="00C1035F"/>
    <w:rsid w:val="00C118E3"/>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7FEB"/>
    <w:rsid w:val="00CE03F7"/>
    <w:rsid w:val="00CE07AB"/>
    <w:rsid w:val="00CE0EB0"/>
    <w:rsid w:val="00CE18C9"/>
    <w:rsid w:val="00CE2AED"/>
    <w:rsid w:val="00CE2B04"/>
    <w:rsid w:val="00CE2CE8"/>
    <w:rsid w:val="00CE5026"/>
    <w:rsid w:val="00CE5E63"/>
    <w:rsid w:val="00CE7156"/>
    <w:rsid w:val="00CE7834"/>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41"/>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7A"/>
    <w:rsid w:val="00D80A60"/>
    <w:rsid w:val="00D81171"/>
    <w:rsid w:val="00D815F8"/>
    <w:rsid w:val="00D81C11"/>
    <w:rsid w:val="00D849A1"/>
    <w:rsid w:val="00D85032"/>
    <w:rsid w:val="00D86B06"/>
    <w:rsid w:val="00D87877"/>
    <w:rsid w:val="00D905E5"/>
    <w:rsid w:val="00D91A4E"/>
    <w:rsid w:val="00D93107"/>
    <w:rsid w:val="00D95D2A"/>
    <w:rsid w:val="00D96353"/>
    <w:rsid w:val="00D96D44"/>
    <w:rsid w:val="00D97388"/>
    <w:rsid w:val="00DA197E"/>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42D6"/>
    <w:rsid w:val="00E25191"/>
    <w:rsid w:val="00E2519B"/>
    <w:rsid w:val="00E27617"/>
    <w:rsid w:val="00E30645"/>
    <w:rsid w:val="00E30B67"/>
    <w:rsid w:val="00E3176A"/>
    <w:rsid w:val="00E31B47"/>
    <w:rsid w:val="00E31D93"/>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5FA0"/>
    <w:rsid w:val="00EA690B"/>
    <w:rsid w:val="00EA7453"/>
    <w:rsid w:val="00EA7903"/>
    <w:rsid w:val="00EB14F9"/>
    <w:rsid w:val="00EB16B5"/>
    <w:rsid w:val="00EB1D27"/>
    <w:rsid w:val="00EB2013"/>
    <w:rsid w:val="00EB2A7A"/>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2595"/>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656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1950</Words>
  <Characters>11119</Characters>
  <Application>Microsoft Office Word</Application>
  <DocSecurity>0</DocSecurity>
  <Lines>92</Lines>
  <Paragraphs>26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3</cp:revision>
  <cp:lastPrinted>1900-01-01T06:00:00Z</cp:lastPrinted>
  <dcterms:created xsi:type="dcterms:W3CDTF">2025-05-07T21:19:00Z</dcterms:created>
  <dcterms:modified xsi:type="dcterms:W3CDTF">2025-05-07T21:20:00Z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